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9983908" name="1b101380-57de-11f0-9e0c-cd29829a00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4780651" name="1b101380-57de-11f0-9e0c-cd29829a00f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3830470" name="33410220-57de-11f0-a090-7f9e331a7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909071" name="33410220-57de-11f0-a090-7f9e331a76a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3771719" name="7093b550-57de-11f0-b37b-f91a6e659d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151020" name="7093b550-57de-11f0-b37b-f91a6e659dc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2964" name="cc329a70-57de-11f0-97bf-bffc71ac25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009240" name="cc329a70-57de-11f0-97bf-bffc71ac250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9964246" name="3a7b2d80-57df-11f0-aef5-05950b4ef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586625" name="3a7b2d80-57df-11f0-aef5-05950b4ef1b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784363" name="bb0f7000-57df-11f0-adcf-65acf0c564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375702" name="bb0f7000-57df-11f0-adcf-65acf0c5647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2189273" name="ca915110-57df-11f0-8f85-f58f6faed8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214933" name="ca915110-57df-11f0-8f85-f58f6faed8b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426146" name="e16b6240-57df-11f0-bb80-83cac06914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946657" name="e16b6240-57df-11f0-bb80-83cac069146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Brandschutztüren, -tore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6667532" name="f7e32f30-57df-11f0-8345-f7e67df7f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324080" name="f7e32f30-57df-11f0-8345-f7e67df7f63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8797852" name="f530c3f0-57e0-11f0-a63c-5dcad3b730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374303" name="f530c3f0-57e0-11f0-a63c-5dcad3b7304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7893648" name="0504e3b0-57e1-11f0-a1da-d9220d6bfa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601734" name="0504e3b0-57e1-11f0-a1da-d9220d6bfa6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4549769" name="14ccf580-57e1-11f0-9be5-733a4652c7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457184" name="14ccf580-57e1-11f0-9be5-733a4652c70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4725954" name="22eb9d10-57e1-11f0-84ff-07b27191b0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201753" name="22eb9d10-57e1-11f0-84ff-07b27191b05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1560389" name="abb63ab0-57e1-11f0-ad18-37cc883855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868246" name="abb63ab0-57e1-11f0-ad18-37cc883855a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5464617" name="bf05eca0-57e1-11f0-af78-97dc4b76e6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838411" name="bf05eca0-57e1-11f0-af78-97dc4b76e6b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Zimmer bei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9507358" name="d8209f00-57e1-11f0-832a-c79476ba2c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791156" name="d8209f00-57e1-11f0-832a-c79476ba2ca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7959305" name="149be880-57e3-11f0-9f44-59082ec234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32228" name="149be880-57e3-11f0-9f44-59082ec234d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Treppenhaus /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8834867" name="29ece8b0-57e3-11f0-9d0e-178ba9beb0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202593" name="29ece8b0-57e3-11f0-9d0e-178ba9beb01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7234068" name="4805ae90-57e3-11f0-95b3-3730e858fc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73467" name="4805ae90-57e3-11f0-95b3-3730e858fc8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Elektrotableau/ Faserzement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0840695" name="e0dabe30-57e3-11f0-8c49-75535dbf7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787865" name="e0dabe30-57e3-11f0-8c49-75535dbf758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9788608" name="7d3d1340-57e4-11f0-bd43-cbdda8c2f4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826085" name="7d3d1340-57e4-11f0-bd43-cbdda8c2f4f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3586005" name="9309ac10-57e4-11f0-a6f1-012045337b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776993" name="9309ac10-57e4-11f0-a6f1-012045337b1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6167732" name="a904f600-57e4-11f0-a651-41d9dcb86e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078456" name="a904f600-57e4-11f0-a651-41d9dcb86e7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  <w:p>
            <w:pPr>
              <w:spacing w:before="0" w:after="0" w:line="240" w:lineRule="auto"/>
            </w:pPr>
            <w:r>
              <w:t>DG- UG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9120366" name="0d5b9b40-57e5-11f0-980a-21d1d0487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18501" name="0d5b9b40-57e5-11f0-980a-21d1d0487ff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Febsterkitt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3496668" name="6a5d92d0-57e5-11f0-a7ca-572c7f849c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171803" name="6a5d92d0-57e5-11f0-a7ca-572c7f849c3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4441342" name="925ab1f0-57e5-11f0-8b3a-5b7089b0f0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828143" name="925ab1f0-57e5-11f0-8b3a-5b7089b0f04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8747676" name="ee568420-57e5-11f0-939e-2ba94ba9ba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174444" name="ee568420-57e5-11f0-939e-2ba94ba9bae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Breitistrasse 12, 8335 Hittnau</w:t>
          </w:r>
        </w:p>
        <w:p>
          <w:pPr>
            <w:spacing w:before="0" w:after="0"/>
          </w:pPr>
          <w:r>
            <w:t>357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